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C8221" w14:textId="77777777" w:rsidR="005F4113" w:rsidRDefault="005F4113" w:rsidP="005F4113">
      <w:pPr>
        <w:jc w:val="center"/>
        <w:rPr>
          <w:b/>
          <w:sz w:val="32"/>
        </w:rPr>
      </w:pPr>
    </w:p>
    <w:p w14:paraId="786EF3A4" w14:textId="77777777" w:rsidR="005F4113" w:rsidRDefault="005F4113" w:rsidP="005F4113">
      <w:pPr>
        <w:jc w:val="center"/>
        <w:rPr>
          <w:b/>
          <w:sz w:val="32"/>
        </w:rPr>
      </w:pPr>
    </w:p>
    <w:p w14:paraId="4D5B681D" w14:textId="77777777" w:rsidR="005F4113" w:rsidRDefault="005F4113" w:rsidP="005F4113">
      <w:pPr>
        <w:jc w:val="center"/>
        <w:rPr>
          <w:b/>
          <w:sz w:val="32"/>
        </w:rPr>
      </w:pPr>
    </w:p>
    <w:p w14:paraId="511346DC" w14:textId="77777777" w:rsidR="005F4113" w:rsidRDefault="005F4113" w:rsidP="005F4113">
      <w:pPr>
        <w:jc w:val="center"/>
        <w:rPr>
          <w:b/>
          <w:sz w:val="32"/>
        </w:rPr>
      </w:pPr>
    </w:p>
    <w:p w14:paraId="6D73E909" w14:textId="46B60CBB" w:rsidR="005F4113" w:rsidRDefault="005F4113" w:rsidP="005F4113">
      <w:pPr>
        <w:jc w:val="center"/>
        <w:rPr>
          <w:b/>
          <w:sz w:val="32"/>
        </w:rPr>
      </w:pPr>
      <w:r>
        <w:rPr>
          <w:rFonts w:ascii="Calibri" w:hAnsi="Calibri" w:cs="Calibri"/>
          <w:noProof/>
          <w:color w:val="000000"/>
          <w:lang w:eastAsia="en-GB"/>
        </w:rPr>
        <w:drawing>
          <wp:inline distT="0" distB="0" distL="0" distR="0" wp14:anchorId="22154DE9" wp14:editId="3803E192">
            <wp:extent cx="1691640" cy="2400300"/>
            <wp:effectExtent l="0" t="0" r="3810" b="0"/>
            <wp:docPr id="566105514" name="Picture 1" descr="Ammanford Town Counci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manford Town Council Logo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93C73" w14:textId="51B6D0C5" w:rsidR="006C558A" w:rsidRDefault="005F4113" w:rsidP="005F4113">
      <w:pPr>
        <w:jc w:val="center"/>
      </w:pPr>
      <w:r>
        <w:rPr>
          <w:b/>
          <w:sz w:val="32"/>
        </w:rPr>
        <w:t>AMMANFORD TOWN COUNCIL</w:t>
      </w:r>
      <w:r>
        <w:rPr>
          <w:b/>
          <w:sz w:val="32"/>
        </w:rPr>
        <w:br/>
      </w:r>
    </w:p>
    <w:p w14:paraId="13D0D8B4" w14:textId="77777777" w:rsidR="006C558A" w:rsidRDefault="005F4113" w:rsidP="005F4113">
      <w:pPr>
        <w:ind w:firstLine="720"/>
        <w:jc w:val="center"/>
      </w:pPr>
      <w:r>
        <w:rPr>
          <w:b/>
          <w:sz w:val="28"/>
        </w:rPr>
        <w:t>NOTICE OF CO-OPTION – TOWN COUNCILLOR VACANCIES</w:t>
      </w:r>
      <w:r>
        <w:rPr>
          <w:b/>
          <w:sz w:val="28"/>
        </w:rPr>
        <w:br/>
      </w:r>
    </w:p>
    <w:p w14:paraId="4E162B76" w14:textId="77777777" w:rsidR="006C558A" w:rsidRDefault="006C558A"/>
    <w:p w14:paraId="66D224E6" w14:textId="77777777" w:rsidR="005F4113" w:rsidRDefault="005F4113">
      <w:r>
        <w:br w:type="page"/>
      </w:r>
    </w:p>
    <w:p w14:paraId="20D8BDF5" w14:textId="46DA6471" w:rsidR="005F4113" w:rsidRPr="005F4113" w:rsidRDefault="005F4113" w:rsidP="005F4113">
      <w:pPr>
        <w:rPr>
          <w:b/>
          <w:bCs/>
        </w:rPr>
      </w:pPr>
      <w:r w:rsidRPr="005F4113">
        <w:rPr>
          <w:b/>
          <w:bCs/>
        </w:rPr>
        <w:lastRenderedPageBreak/>
        <w:t>1.</w:t>
      </w:r>
      <w:r w:rsidRPr="005F4113">
        <w:rPr>
          <w:b/>
          <w:bCs/>
        </w:rPr>
        <w:t>Notice of Vacancies and Co-option to Ammanford Town Council</w:t>
      </w:r>
    </w:p>
    <w:p w14:paraId="438E1EF1" w14:textId="1A2537C2" w:rsidR="006C558A" w:rsidRDefault="005F4113" w:rsidP="005F4113">
      <w:r>
        <w:t xml:space="preserve">Ammanford Town Council currently has vacancies in the following </w:t>
      </w:r>
      <w:proofErr w:type="gramStart"/>
      <w:r>
        <w:t>wards</w:t>
      </w:r>
      <w:proofErr w:type="gramEnd"/>
      <w:r>
        <w:t>:</w:t>
      </w:r>
    </w:p>
    <w:p w14:paraId="3E45CB8F" w14:textId="77777777" w:rsidR="006C558A" w:rsidRDefault="005F4113">
      <w:r>
        <w:t>•</w:t>
      </w:r>
      <w:r>
        <w:t xml:space="preserve"> Wernddu Ward</w:t>
      </w:r>
    </w:p>
    <w:p w14:paraId="169EF5C8" w14:textId="77777777" w:rsidR="006C558A" w:rsidRDefault="005F4113">
      <w:r>
        <w:t>• Pantyffynnon Ward</w:t>
      </w:r>
    </w:p>
    <w:p w14:paraId="6B47C269" w14:textId="77777777" w:rsidR="006C558A" w:rsidRDefault="005F4113">
      <w:r>
        <w:t>• Myddynfych Ward</w:t>
      </w:r>
    </w:p>
    <w:p w14:paraId="28690FAB" w14:textId="77777777" w:rsidR="006C558A" w:rsidRDefault="005F4113">
      <w:r>
        <w:t>These vacancies will be filled by co-option.</w:t>
      </w:r>
    </w:p>
    <w:p w14:paraId="618AE697" w14:textId="77777777" w:rsidR="006C558A" w:rsidRDefault="006C558A"/>
    <w:p w14:paraId="28BD1609" w14:textId="5B8CB686" w:rsidR="006C558A" w:rsidRDefault="005F4113">
      <w:r>
        <w:rPr>
          <w:b/>
        </w:rPr>
        <w:t>2.</w:t>
      </w:r>
      <w:r>
        <w:rPr>
          <w:b/>
        </w:rPr>
        <w:t>What does a Town Councillor do?</w:t>
      </w:r>
      <w:r>
        <w:rPr>
          <w:b/>
        </w:rPr>
        <w:br/>
      </w:r>
    </w:p>
    <w:p w14:paraId="79030F50" w14:textId="77777777" w:rsidR="006C558A" w:rsidRDefault="005F4113">
      <w:r>
        <w:t>Town Councillors represent the people in their ward and work together to improve the town for everyone. Duties include:</w:t>
      </w:r>
    </w:p>
    <w:p w14:paraId="056F6B2C" w14:textId="77777777" w:rsidR="006C558A" w:rsidRDefault="005F4113">
      <w:r>
        <w:t>• Helping shape local projects such as parks, planting, events, and community activities</w:t>
      </w:r>
    </w:p>
    <w:p w14:paraId="1E6F3B3F" w14:textId="77777777" w:rsidR="006C558A" w:rsidRDefault="005F4113">
      <w:r>
        <w:t>• Supporting and planning community events such as festivals and Christmas celebrations</w:t>
      </w:r>
    </w:p>
    <w:p w14:paraId="2C40A592" w14:textId="77777777" w:rsidR="006C558A" w:rsidRDefault="005F4113">
      <w:r>
        <w:t>• Raising residents’ concerns and ideas at council meetings</w:t>
      </w:r>
    </w:p>
    <w:p w14:paraId="471CA908" w14:textId="77777777" w:rsidR="006C558A" w:rsidRDefault="005F4113">
      <w:r>
        <w:t>• Helping decide how the council’s budget is spent for the benefit of the town</w:t>
      </w:r>
    </w:p>
    <w:p w14:paraId="318D6D53" w14:textId="77777777" w:rsidR="006C558A" w:rsidRDefault="005F4113">
      <w:r>
        <w:t>• Working with other councils and organisations to support local services</w:t>
      </w:r>
    </w:p>
    <w:p w14:paraId="5923774A" w14:textId="77777777" w:rsidR="006C558A" w:rsidRDefault="005F4113">
      <w:r>
        <w:t>No special qualifications are needed — just an interest in your community and a willingness to get involved.</w:t>
      </w:r>
    </w:p>
    <w:p w14:paraId="40A4305E" w14:textId="77777777" w:rsidR="006C558A" w:rsidRDefault="006C558A"/>
    <w:p w14:paraId="75E061DC" w14:textId="6797783C" w:rsidR="006C558A" w:rsidRDefault="005F4113">
      <w:r>
        <w:rPr>
          <w:b/>
        </w:rPr>
        <w:t>3.</w:t>
      </w:r>
      <w:r>
        <w:rPr>
          <w:b/>
        </w:rPr>
        <w:t>Who can apply?</w:t>
      </w:r>
      <w:r>
        <w:rPr>
          <w:b/>
        </w:rPr>
        <w:br/>
      </w:r>
    </w:p>
    <w:p w14:paraId="3C171B59" w14:textId="77777777" w:rsidR="006C558A" w:rsidRDefault="005F4113">
      <w:r>
        <w:t>You must be at least 18 years old and be a British citizen, qualifying Commonwealth citizen, or citizen of the Republic of Ireland, and meet at least one of the following:</w:t>
      </w:r>
    </w:p>
    <w:p w14:paraId="5D810ADC" w14:textId="77777777" w:rsidR="006C558A" w:rsidRDefault="005F4113">
      <w:r>
        <w:t>• Registered to vote in the ward</w:t>
      </w:r>
    </w:p>
    <w:p w14:paraId="3A8A787B" w14:textId="77777777" w:rsidR="006C558A" w:rsidRDefault="005F4113">
      <w:r>
        <w:t>• Have lived in the ward or within 3 miles (4.8km) of it for the last 12 months</w:t>
      </w:r>
    </w:p>
    <w:p w14:paraId="6D3CE95D" w14:textId="77777777" w:rsidR="006C558A" w:rsidRDefault="005F4113">
      <w:r>
        <w:t>• Have worked in the ward for the last 12 months</w:t>
      </w:r>
    </w:p>
    <w:p w14:paraId="54D17717" w14:textId="77777777" w:rsidR="006C558A" w:rsidRDefault="005F4113">
      <w:r>
        <w:t>• Have owned or rented property in the ward for the last 12 months</w:t>
      </w:r>
    </w:p>
    <w:p w14:paraId="02D29330" w14:textId="77777777" w:rsidR="006C558A" w:rsidRDefault="006C558A"/>
    <w:p w14:paraId="63654624" w14:textId="66887813" w:rsidR="006C558A" w:rsidRDefault="005F4113">
      <w:r>
        <w:rPr>
          <w:b/>
        </w:rPr>
        <w:lastRenderedPageBreak/>
        <w:t>4.</w:t>
      </w:r>
      <w:r>
        <w:rPr>
          <w:b/>
        </w:rPr>
        <w:t>How to apply</w:t>
      </w:r>
      <w:r>
        <w:rPr>
          <w:b/>
        </w:rPr>
        <w:br/>
      </w:r>
    </w:p>
    <w:p w14:paraId="3F40CBA4" w14:textId="77777777" w:rsidR="006C558A" w:rsidRDefault="005F4113">
      <w:r>
        <w:t>Anyone wishing to be considered should send a short written statement explaining why they would like to become a Town Councillor to:</w:t>
      </w:r>
    </w:p>
    <w:p w14:paraId="33D12706" w14:textId="77777777" w:rsidR="006C558A" w:rsidRDefault="005F4113">
      <w:r>
        <w:t>Town Clerk, Ammanford Town Council</w:t>
      </w:r>
    </w:p>
    <w:p w14:paraId="29E2A3C2" w14:textId="702B516C" w:rsidR="006C558A" w:rsidRDefault="005F4113">
      <w:r>
        <w:t>Email: Clerk@ammanford-tc.gov.uk</w:t>
      </w:r>
    </w:p>
    <w:p w14:paraId="76B1232A" w14:textId="77777777" w:rsidR="006C558A" w:rsidRDefault="006C558A"/>
    <w:p w14:paraId="049EEC5C" w14:textId="77777777" w:rsidR="006C558A" w:rsidRDefault="005F4113">
      <w:r>
        <w:t>Applications must be received by: [Insert deadline date and time].</w:t>
      </w:r>
    </w:p>
    <w:p w14:paraId="5FDE40B0" w14:textId="77777777" w:rsidR="006C558A" w:rsidRDefault="006C558A"/>
    <w:p w14:paraId="6C6493C6" w14:textId="28943D3E" w:rsidR="006C558A" w:rsidRDefault="005F4113">
      <w:r>
        <w:t>Applicants will</w:t>
      </w:r>
      <w:r>
        <w:t xml:space="preserve"> be invited to attend a Council meeting to briefly introduce themselves before the co-option decision is made.</w:t>
      </w:r>
    </w:p>
    <w:p w14:paraId="69860C16" w14:textId="77777777" w:rsidR="006C558A" w:rsidRDefault="006C558A"/>
    <w:p w14:paraId="568A9D41" w14:textId="77777777" w:rsidR="006C558A" w:rsidRDefault="005F4113">
      <w:r>
        <w:t>Dated: [Insert date]</w:t>
      </w:r>
    </w:p>
    <w:p w14:paraId="1EBFAAB8" w14:textId="77777777" w:rsidR="006C558A" w:rsidRDefault="005F4113">
      <w:r>
        <w:t>Signed: Town Clerk, Ammanford Town Council</w:t>
      </w:r>
    </w:p>
    <w:sectPr w:rsidR="006C558A" w:rsidSect="00034616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3570F" w14:textId="77777777" w:rsidR="005F4113" w:rsidRDefault="005F4113" w:rsidP="005F4113">
      <w:pPr>
        <w:spacing w:after="0" w:line="240" w:lineRule="auto"/>
      </w:pPr>
      <w:r>
        <w:separator/>
      </w:r>
    </w:p>
  </w:endnote>
  <w:endnote w:type="continuationSeparator" w:id="0">
    <w:p w14:paraId="41729424" w14:textId="77777777" w:rsidR="005F4113" w:rsidRDefault="005F4113" w:rsidP="005F4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049157"/>
      <w:docPartObj>
        <w:docPartGallery w:val="Page Numbers (Bottom of Page)"/>
        <w:docPartUnique/>
      </w:docPartObj>
    </w:sdtPr>
    <w:sdtContent>
      <w:p w14:paraId="2AB55DBC" w14:textId="7815CCB9" w:rsidR="005F4113" w:rsidRDefault="005F411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44BA7F9E" w14:textId="77777777" w:rsidR="005F4113" w:rsidRDefault="005F41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83FC0" w14:textId="77777777" w:rsidR="005F4113" w:rsidRDefault="005F4113" w:rsidP="005F4113">
      <w:pPr>
        <w:spacing w:after="0" w:line="240" w:lineRule="auto"/>
      </w:pPr>
      <w:r>
        <w:separator/>
      </w:r>
    </w:p>
  </w:footnote>
  <w:footnote w:type="continuationSeparator" w:id="0">
    <w:p w14:paraId="43FF6AC3" w14:textId="77777777" w:rsidR="005F4113" w:rsidRDefault="005F4113" w:rsidP="005F4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7487885"/>
      <w:docPartObj>
        <w:docPartGallery w:val="Watermarks"/>
        <w:docPartUnique/>
      </w:docPartObj>
    </w:sdtPr>
    <w:sdtContent>
      <w:p w14:paraId="35E4B4D8" w14:textId="3B0F9768" w:rsidR="005F4113" w:rsidRDefault="005F4113">
        <w:pPr>
          <w:pStyle w:val="Header"/>
        </w:pPr>
        <w:r>
          <w:pict w14:anchorId="179897F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1B57D1"/>
    <w:multiLevelType w:val="hybridMultilevel"/>
    <w:tmpl w:val="B4662F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1473645">
    <w:abstractNumId w:val="8"/>
  </w:num>
  <w:num w:numId="2" w16cid:durableId="227309702">
    <w:abstractNumId w:val="6"/>
  </w:num>
  <w:num w:numId="3" w16cid:durableId="18553486">
    <w:abstractNumId w:val="5"/>
  </w:num>
  <w:num w:numId="4" w16cid:durableId="1236741919">
    <w:abstractNumId w:val="4"/>
  </w:num>
  <w:num w:numId="5" w16cid:durableId="780537025">
    <w:abstractNumId w:val="7"/>
  </w:num>
  <w:num w:numId="6" w16cid:durableId="318269442">
    <w:abstractNumId w:val="3"/>
  </w:num>
  <w:num w:numId="7" w16cid:durableId="1382175580">
    <w:abstractNumId w:val="2"/>
  </w:num>
  <w:num w:numId="8" w16cid:durableId="1165121258">
    <w:abstractNumId w:val="1"/>
  </w:num>
  <w:num w:numId="9" w16cid:durableId="464280239">
    <w:abstractNumId w:val="0"/>
  </w:num>
  <w:num w:numId="10" w16cid:durableId="7622601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F4113"/>
    <w:rsid w:val="006C558A"/>
    <w:rsid w:val="007B7C66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8E83B08"/>
  <w14:defaultImageDpi w14:val="300"/>
  <w15:docId w15:val="{C0B2929E-12A1-451C-9B86-194216E3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C8B16.906A01C0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930E38F114698A89645A471334B" ma:contentTypeVersion="15" ma:contentTypeDescription="Create a new document." ma:contentTypeScope="" ma:versionID="93bbef3a253a11b8c769c92ef73bb5f4">
  <xsd:schema xmlns:xsd="http://www.w3.org/2001/XMLSchema" xmlns:xs="http://www.w3.org/2001/XMLSchema" xmlns:p="http://schemas.microsoft.com/office/2006/metadata/properties" xmlns:ns2="3dd7d89b-8228-4906-84d7-591c9d596835" xmlns:ns3="cfbba701-b733-40d6-acb0-df808c2ea4b0" targetNamespace="http://schemas.microsoft.com/office/2006/metadata/properties" ma:root="true" ma:fieldsID="1cdc4f29c4ff2dfb81845735f9491211" ns2:_="" ns3:_="">
    <xsd:import namespace="3dd7d89b-8228-4906-84d7-591c9d596835"/>
    <xsd:import namespace="cfbba701-b733-40d6-acb0-df808c2ea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7d89b-8228-4906-84d7-591c9d596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2d52561-fd53-4b79-a562-2e11b38cc2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a701-b733-40d6-acb0-df808c2ea4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870691-5a97-4c4e-a3e6-1b74c5a07843}" ma:internalName="TaxCatchAll" ma:showField="CatchAllData" ma:web="cfbba701-b733-40d6-acb0-df808c2ea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d7d89b-8228-4906-84d7-591c9d596835">
      <Terms xmlns="http://schemas.microsoft.com/office/infopath/2007/PartnerControls"/>
    </lcf76f155ced4ddcb4097134ff3c332f>
    <TaxCatchAll xmlns="cfbba701-b733-40d6-acb0-df808c2ea4b0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D7191F-6D22-469A-834B-794A30F6088F}"/>
</file>

<file path=customXml/itemProps3.xml><?xml version="1.0" encoding="utf-8"?>
<ds:datastoreItem xmlns:ds="http://schemas.openxmlformats.org/officeDocument/2006/customXml" ds:itemID="{F64F5D1E-DEA0-4EF3-B186-0192DA8A8ACC}"/>
</file>

<file path=customXml/itemProps4.xml><?xml version="1.0" encoding="utf-8"?>
<ds:datastoreItem xmlns:ds="http://schemas.openxmlformats.org/officeDocument/2006/customXml" ds:itemID="{CC7EB16E-1E33-4910-AB77-5E55939E32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297</Words>
  <Characters>1569</Characters>
  <Application>Microsoft Office Word</Application>
  <DocSecurity>0</DocSecurity>
  <Lines>54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Clerk</cp:lastModifiedBy>
  <cp:revision>2</cp:revision>
  <dcterms:created xsi:type="dcterms:W3CDTF">2026-01-21T21:56:00Z</dcterms:created>
  <dcterms:modified xsi:type="dcterms:W3CDTF">2026-01-21T21:56:00Z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0x01010028F5C930E38F114698A89645A471334B</vt:lpwstr>
  </property>
</Properties>
</file>